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gesamtes Haus </w:t>
            </w:r>
          </w:p>
          <w:p>
            <w:pPr>
              <w:spacing w:before="0" w:after="0"/>
            </w:pPr>
            <w:r>
              <w:t>UG / DG </w:t>
            </w:r>
          </w:p>
          <w:p>
            <w:pPr>
              <w:spacing w:before="0" w:after="0"/>
            </w:pPr>
            <w:r>
              <w:t>Fallrohr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VM-5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Fallrohr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186799044" name="019f2238-4b3a-7874-9b27-6f60691c5d79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9894473" name="019f2238-4b3a-7874-9b27-6f60691c5d79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154073084" name="019f2238-6830-7623-9421-60d2b9041d0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35133060" name="019f2238-6830-7623-9421-60d2b9041d06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Tankraum </w:t>
            </w:r>
          </w:p>
          <w:p>
            <w:pPr>
              <w:spacing w:before="0" w:after="0"/>
            </w:pPr>
            <w:r>
              <w:t>UG </w:t>
            </w:r>
          </w:p>
          <w:p>
            <w:pPr>
              <w:spacing w:before="0" w:after="0"/>
            </w:pPr>
            <w:r>
              <w:t>Öltank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VM-6</w:t>
            </w:r>
          </w:p>
          <w:p>
            <w:pPr>
              <w:spacing w:before="0" w:after="0"/>
            </w:pPr>
            <w:r>
              <w:t>Flachdichtung</w:t>
            </w:r>
          </w:p>
          <w:p>
            <w:pPr>
              <w:spacing w:before="0" w:after="0"/>
            </w:pPr>
            <w:r>
              <w:t>Öltank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2373363" name="019f2239-8f04-7721-9172-e57e67f64ce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64544776" name="019f2239-8f04-7721-9172-e57e67f64ce4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633148603" name="019f2239-9e79-76fe-af40-6e6f3b27be2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57926091" name="019f2239-9e79-76fe-af40-6e6f3b27be28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gesamtes Haus </w:t>
            </w:r>
          </w:p>
          <w:p>
            <w:pPr>
              <w:spacing w:before="0" w:after="0"/>
            </w:pPr>
            <w:r>
              <w:t>EG - DG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VM-12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Rolladen Niesche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849920374" name="019f2248-cfe0-7463-a47f-e9783eb534a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8079928" name="019f2248-cfe0-7463-a47f-e9783eb534ac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024257631" name="019f2248-ec1d-773c-bf27-c544546a45e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18404796" name="019f2248-ec1d-773c-bf27-c544546a45e4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Estrich </w:t>
            </w:r>
          </w:p>
          <w:p>
            <w:pPr>
              <w:spacing w:before="0" w:after="0"/>
            </w:pPr>
            <w:r>
              <w:t>DG </w:t>
            </w:r>
          </w:p>
          <w:p>
            <w:pPr>
              <w:spacing w:before="0" w:after="0"/>
            </w:pPr>
            <w:r>
              <w:t>Unterdach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VM-14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Unterdach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849221242" name="019f2252-88b0-7593-b5ee-5a5b74bcfea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98384023" name="019f2252-88b0-7593-b5ee-5a5b74bcfeaf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635612638" name="019f2253-0a6c-7320-963b-f027840322b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98592275" name="019f2253-0a6c-7320-963b-f027840322bc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2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Fingeracker 11, 8863 Buttikon</w:t>
          </w:r>
        </w:p>
        <w:p>
          <w:pPr>
            <w:spacing w:before="0" w:after="0"/>
          </w:pPr>
          <w:r>
            <w:t>1039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footer.xml" Type="http://schemas.openxmlformats.org/officeDocument/2006/relationships/footer" Id="rId12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